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терапевтическая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05:59 МСК · База обновлена: 25.07.2026, 05:41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терапевтическая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 обратился пациент З. 27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периодически возникающие ноющие боли в области нижней челюсти слева,</w:t>
      </w:r>
    </w:p>
    <w:p>
      <w:pPr>
        <w:spacing w:after="58"/>
      </w:pPr>
      <w:r>
        <w:rPr>
          <w:b w:val="0"/>
          <w:i w:val="0"/>
        </w:rPr>
        <w:t>* периодически возникающий свищевой ход в области 3.7 зуба.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 в зубе появляется в течение года, к врачу не обращался.</w:t>
      </w:r>
    </w:p>
    <w:p>
      <w:pPr>
        <w:spacing w:after="58"/>
      </w:pPr>
      <w:r>
        <w:rPr>
          <w:b w:val="0"/>
          <w:i w:val="0"/>
        </w:rPr>
        <w:t>* Ранее 3.7 лечен по поводу осложненного кариеса несколько лет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Перенесённые заболевания: ОРВИ, ОРЗ, хронический гастродуоденит.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Вредные привычки: нет.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Туберкулёз, гепатит, ВИЧ, сифилис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 Конфигурация лица не изменена. Кожные покровы чистые. Открывание рта свободное, в полном объёме – 5 см. Регионарные лимфоузлы не увеличены, безболезненные, мягко-эластичной консистенции, не спаяны с окружающими тканями.</w:t>
      </w:r>
    </w:p>
    <w:p>
      <w:pPr>
        <w:spacing w:after="58"/>
      </w:pPr>
      <w:r>
        <w:rPr>
          <w:b w:val="0"/>
          <w:i w:val="0"/>
        </w:rPr>
        <w:t>*Локальный статус:* слизистая оболочки десны, альвеолярных отростков и переходной складки бледно-розовая, умеренно увлажнена.</w:t>
      </w:r>
    </w:p>
    <w:p>
      <w:pPr>
        <w:spacing w:after="58"/>
      </w:pPr>
      <w:r>
        <w:rPr>
          <w:b w:val="0"/>
          <w:i w:val="0"/>
        </w:rPr>
        <w:t>3.7 зуб под обширной пломбой из композитного материала. Пломба с нарушением краевого прилегания на жевательной поверхности. Пальпация по неизмененной переходной складке безболезненна.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Инструментальным методом диагностики, необходимым в предлагаемой клинической ситуации,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индекса OHT-S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Muhlemann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выявление супраконтактов с помощью копировальной бумаги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перкуссия зуба</w:t>
      </w:r>
    </w:p>
    <w:p>
      <w:pPr>
        <w:ind w:left="504"/>
      </w:pPr>
      <w:r>
        <w:rPr>
          <w:b w:val="0"/>
          <w:i/>
        </w:rPr>
        <w:t>Перкуссия используется для выявления осложнений кариеса (положительная перкуссия определяется при вовлечении пульпы и тканей пародонта в процесс). Болезненная перкуссия указывает на наличие экссудата в периодонтальной щели в области верхушки корня зуба.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дополнительным аппаратным методом обследования в предлагаемой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электроодонтометрия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ультразвуковая остеометрия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Кулаженко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Метод лучевой диагностики, позволяющий определить наличие или отсутствие изменений в периапекальных тканях зуба и оценить состояние окружающих зуб костных структур.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Необходимым дополнительным методом диагностики в данном клиническом случае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индекса Нави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PI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проба Кавецкого-Базарновой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конусно-лучевая томография (КЛКТ)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конусно-лучевая томография (КЛКТ)</w:t>
      </w:r>
    </w:p>
    <w:p>
      <w:pPr>
        <w:ind w:left="504"/>
      </w:pPr>
      <w:r>
        <w:rPr>
          <w:b w:val="0"/>
          <w:i/>
        </w:rPr>
        <w:t>Для оценки точной локализации поражения в зубе, объема очага поражения, анатомо-томографического строения корневой системы зуба (наличие дополнительных корневых каналов).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диагнозом является +_____________+ зуба 3.7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Периапикальный абсцесс без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апикальный периодонтит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апикальный периодонтит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пульпит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Хронический апикальный периодонтит</w:t>
      </w:r>
    </w:p>
    <w:p>
      <w:pPr>
        <w:ind w:left="504"/>
      </w:pPr>
      <w:r>
        <w:rPr>
          <w:b w:val="0"/>
          <w:i/>
        </w:rPr>
        <w:t>Перкуссия зуба 3.7 слабоположительная, пальпация по неизмененной переходной складке безболезненна. На прицельной рентгенограмме в каналах следы пломбировочного материала, обтурация пористая, негомогенная. В области верхушки медиального корня очаг разряжения костной ткани округлой формы, 3 мм в диаметре.</w:t>
        <w:br/>
        <w:br/>
        <w:t>Описание клинической картины и результатов дополнительных исследований представлено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Дифференциальную диагностику в данном клиническом случае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периапикальным абсцессом без свища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кариесом цемента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острым гингивитом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гиперестезией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периапикальным абсцессом без свища</w:t>
      </w:r>
    </w:p>
    <w:p>
      <w:pPr>
        <w:ind w:left="504"/>
      </w:pPr>
      <w:r>
        <w:rPr>
          <w:b w:val="0"/>
          <w:i/>
        </w:rPr>
        <w:t>Слизистая оболочка переходной складки была бы гиперемированной, отечной, пальпация болезненна. Перкуссия резко болезненная.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клиническом случае при механической обработке корневого канала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максимально расширить канал в лингво-букальном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выводить инструмент за пределы апикального отверстия не менее, чем на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максимально расширить канал в мезио-дистальном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сформировать конусность канала на всю его рабочую длину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сформировать конусность канала на всю его рабочую длину</w:t>
      </w:r>
    </w:p>
    <w:p>
      <w:pPr>
        <w:ind w:left="504"/>
      </w:pPr>
      <w:r>
        <w:rPr>
          <w:b w:val="0"/>
          <w:i/>
        </w:rPr>
        <w:t>Инструментальная и антисептическая обработка корневых каналов при лечении данной формы периодонтита проводится с использованием различных методик и направлена на достижение первичной очистки канала от измененных тканей, удаление дентинных опилок и формирование канала для окончательной очистки и обтурации.</w:t>
        <w:br/>
        <w:br/>
        <w:t>Алгоритм и требования к инструментальной обработке корневых каналов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VI. ОБЩИЕ ВОПРОСЫ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данном клиническом случае обработку корневых каналов предпочтительно проводить под контролем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трансиллюминации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кариес-детектора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флоуметрии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рентгенограммы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рентгенограммы</w:t>
      </w:r>
    </w:p>
    <w:p>
      <w:pPr>
        <w:ind w:left="504"/>
      </w:pPr>
      <w:r>
        <w:rPr>
          <w:b w:val="0"/>
          <w:i/>
        </w:rPr>
        <w:t>Контролировать рабочую длину корневого канала можно несколькими способами, в том числе путем проведения рентгенографии с инструментом в канале. Непременным условием является последующий расчет длины канала.</w:t>
        <w:br/>
        <w:br/>
        <w:t>Алгоритм и требования к инструментальной обработке корневых каналов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п.7.2.6. Характеристика алгоритмов и особенностей выполнения немедикаментозной помощи.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обработке корневого канала ультразвуковой системой, в данном случае ультразвуковой файл должен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быть на размер больше, чем последний файл, используемый для механической обработки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соответствовать по размеру инструменту Largo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соответствовать по размеру инструменту Gates Gliden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быть на размер меньше, чем последний файл, используемый для механической обработки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быть на размер меньше, чем последний файл, используемый для механической обработки</w:t>
      </w:r>
    </w:p>
    <w:p>
      <w:pPr>
        <w:ind w:left="504"/>
      </w:pPr>
      <w:r>
        <w:rPr>
          <w:b w:val="0"/>
          <w:i/>
        </w:rPr>
        <w:t>Обработка корневого канала ультразвуковыми системами производится после предварительного прохождения и расширения корневого канала до анатомической верхушки и состоит из четырех взаимосвязанных и взаимозависимых фаз: механическое удаление твердых и мягких тканей, химическая очистка, дезинфекция и окончательное формирование канала.</w:t>
        <w:br/>
        <w:br/>
        <w:t>Ультразвуковой файл для обработки канала выбирают на размер меньше, чем последний файл, используемый для механической обработки, для обеспечения эффекта очищения, связанного со физическими свойствами ультразвука.</w:t>
        <w:br/>
        <w:br/>
        <w:t>Алгоритм и требования к инструментальной обработке корневых каналов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№1.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данном клиническом случае для работы в корневых каналах предпочтительно применять инструменты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 твердосплавного металла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 никель-титанового сплава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конусностью 15%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 алюминия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из никель-титанового сплава</w:t>
      </w:r>
    </w:p>
    <w:p>
      <w:pPr>
        <w:ind w:left="504"/>
      </w:pPr>
      <w:r>
        <w:rPr>
          <w:b w:val="0"/>
          <w:i/>
        </w:rPr>
        <w:t>Инструменты из никель-титанового сплава имеют большую конусность, значительную гибкость и предназначены как для ручной, так и для машинной обработки каналов с использованием эндодонтических наконечников.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№1.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клиническом случае критерием качественной обтурации будет служить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верхушка корня зуба, свободная от пломбировочного материала на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негомогенных участков на рентгенограмме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материала в очаге разряжения костной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равномерная плотность материала на всем протяжении корневого канала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равномерная плотность материала на всем протяжении корневого канала</w:t>
      </w:r>
    </w:p>
    <w:p>
      <w:pPr>
        <w:ind w:left="504"/>
      </w:pPr>
      <w:r>
        <w:rPr>
          <w:b w:val="0"/>
          <w:i/>
        </w:rPr>
        <w:t>Успех эндодонтического лечения зависит от качества обтурации корневого канала. Пломбировочный материал должен заполнять просвет канала на всем протяжении, прилегать к стенкам канала.</w:t>
        <w:br/>
        <w:br/>
        <w:t>Требования к пломбированию корневого канала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7.2.6. Характеристика алгоритмов и особенностей выполнения не медикаментозной помощи.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данном случае после проведенного лечения повторное рентгенологическое исследование следует проводить не ранее +___+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После законченного лечения динамическое наблюдение в течение 2 лет.</w:t>
        <w:br/>
        <w:t>Рентгенологическое не ранее 3 месяцев и не позднее 1 года после пломбирования.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7.3.9. Требования к режиму труда, отдыха, лечения и реабилитации.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данном клиническом случае наиболее приемлемым хирургическим методом воздействия может являться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резекция верхушки корня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лоскутная операция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удаление зуба с одномоментной имплантацией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зуба с отсроченной имплантацией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резекция верхушки корня зуба</w:t>
      </w:r>
    </w:p>
    <w:p>
      <w:pPr>
        <w:ind w:left="504"/>
      </w:pPr>
      <w:r>
        <w:rPr>
          <w:b w:val="0"/>
          <w:i/>
        </w:rPr>
        <w:t>Оперативное лечение периодонтита применяется при патологических процессах в зубах, не поддающихся терапевтическому лечению.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№5.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терапевтическая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_periapikal_8aug2018/" TargetMode="External"/><Relationship Id="rId21" Type="http://schemas.openxmlformats.org/officeDocument/2006/relationships/hyperlink" Target="https://library.mededtech.ru/rest/documents/6_periapikal_8aug2018/#7_3_4_&#1093;&#1072;&#1088;&#1072;&#1082;&#1090;&#1077;&#1088;&#1080;&#1089;&#1090;&#1080;&#1082;&#1072;_&#1072;&#1083;&#1075;&#1086;&#1088;&#1080;&#1090;&#1084;&#1086;&#1074;_&#1080;_&#1086;&#1089;&#1086;&#1073;&#1077;&#1085;&#1085;&#1086;&#1089;&#1090;&#1077;&#1081;_&#1074;&#1099;&#1087;&#1086;&#1083;&#1085;&#1077;&#1085;&#1080;&#1103;_&#1076;&#1080;&#1072;&#1075;&#1085;&#1086;&#1089;&#1090;&#1080;&#1095;&#1077;&#1089;&#1082;&#1080;&#1093;_&#1084;&#1077;&#1088;&#1086;&#1087;&#1088;&#1080;&#1103;&#1090;&#1080;&#1081;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_periapikal_8aug2018/#7_3_3_&#1090;&#1088;&#1077;&#1073;&#1086;&#1074;&#1072;&#1085;&#1080;&#1103;_&#1082;_&#1076;&#1080;&#1072;&#1075;&#1085;&#1086;&#1089;&#1090;&#1080;&#1082;&#1077;_&#1072;&#1084;&#1073;&#1091;&#1083;&#1072;&#1090;&#1086;&#1088;&#1085;&#1086;_&#1087;&#1086;&#1083;&#1080;&#1082;&#1083;&#1080;&#1085;&#1080;&#1095;&#1077;&#1089;&#1082;&#1086;&#1081;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6_periapikal_8aug2018/#paragraph_uin27" TargetMode="External"/><Relationship Id="rId26" Type="http://schemas.openxmlformats.org/officeDocument/2006/relationships/hyperlink" Target="https://library.mededtech.ru/rest/documents/6_periapikal_8aug2018/#paragraph_pr97d" TargetMode="External"/><Relationship Id="rId27" Type="http://schemas.openxmlformats.org/officeDocument/2006/relationships/hyperlink" Target="https://library.mededtech.ru/rest/documents/6_periapikal_8aug2018/#list_item_4f4bl" TargetMode="External"/><Relationship Id="rId28" Type="http://schemas.openxmlformats.org/officeDocument/2006/relationships/hyperlink" Target="https://library.mededtech.ru/rest/documents/6_periapikal_8aug2018/#list_item_9s2vj" TargetMode="External"/><Relationship Id="rId29" Type="http://schemas.openxmlformats.org/officeDocument/2006/relationships/hyperlink" Target="https://library.mededtech.ru/rest/documents/6_periapikal_8aug2018/#paragraph_cl9ue" TargetMode="External"/><Relationship Id="rId30" Type="http://schemas.openxmlformats.org/officeDocument/2006/relationships/hyperlink" Target="https://library.mededtech.ru/rest/documents/6_periapikal_8aug2018/#paragraph_nc766" TargetMode="External"/><Relationship Id="rId31" Type="http://schemas.openxmlformats.org/officeDocument/2006/relationships/hyperlink" Target="https://library.mededtech.ru/rest/documents/1_pulpa_8aug2018/#list_item_pfr6g" TargetMode="External"/><Relationship Id="rId32" Type="http://schemas.openxmlformats.org/officeDocument/2006/relationships/hyperlink" Target="https://library.mededtech.ru/rest/documents/6_periapikal_8aug2018/#7_3_9_&#1090;&#1088;&#1077;&#1073;&#1086;&#1074;&#1072;&#1085;&#1080;&#1103;_&#1082;_&#1088;&#1077;&#1078;&#1080;&#1084;&#1091;_&#1090;&#1088;&#1091;&#1076;&#1072;_&#1086;&#1090;&#1076;&#1099;&#1093;&#1072;_&#1083;&#1077;&#1095;&#1077;&#1085;&#1080;&#1103;_&#1080;_&#1088;&#1077;&#1072;&#1073;&#1080;&#1083;&#1080;&#1090;&#1072;&#1094;&#1080;&#1080;" TargetMode="External"/><Relationship Id="rId33" Type="http://schemas.openxmlformats.org/officeDocument/2006/relationships/hyperlink" Target="https://library.mededtech.ru/rest/documents/6_periapikal_8aug2018/#paragraph_8qp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